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2014453" name="e1ed8e70-62ff-11f0-87a4-959082e297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771889" name="e1ed8e70-62ff-11f0-87a4-959082e2972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4192632" name="f5840d60-62ff-11f0-b94b-0b144cb8d4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391361" name="f5840d60-62ff-11f0-b94b-0b144cb8d4b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9105360" name="09412720-6300-11f0-81ad-dd48d6858b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028972" name="09412720-6300-11f0-81ad-dd48d6858be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7071284" name="179e5e50-6300-11f0-a574-d172b9f72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842111" name="179e5e50-6300-11f0-a574-d172b9f72ba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8433786" name="1af709c0-6301-11f0-94ff-b5ee7103aa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181279" name="1af709c0-6301-11f0-94ff-b5ee7103aaf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9251554" name="3789cbe0-6301-11f0-b92e-bf98935390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868959" name="3789cbe0-6301-11f0-b92e-bf98935390a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337582" name="4944ad00-6301-11f0-b4f5-3933fc5ca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907270" name="4944ad00-6301-11f0-b4f5-3933fc5ca10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1913504" name="622fc3e0-6301-11f0-8392-7b31479e1a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558580" name="622fc3e0-6301-11f0-8392-7b31479e1a3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EG /OG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0482382" name="77b4d6f0-6302-11f0-98fd-bbc935bb17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373857" name="77b4d6f0-6302-11f0-98fd-bbc935bb17c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/ Gang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5751592" name="9a2d2660-6302-11f0-a615-d1f41628bb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515364" name="9a2d2660-6302-11f0-a615-d1f41628bbe4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3239512" name="0b1e4430-6303-11f0-b194-05cc88eaf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893884" name="0b1e4430-6303-11f0-b194-05cc88eaf46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/ 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6644761" name="21810280-6303-11f0-8589-0f81a0b00f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713092" name="21810280-6303-11f0-8589-0f81a0b00f5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3640951" name="af802cf0-6303-11f0-82bd-39e6a43f8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717401" name="af802cf0-6303-11f0-82bd-39e6a43f8a4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8026831" name="f79f2860-6303-11f0-8bba-f7da60315f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935246" name="f79f2860-6303-11f0-8bba-f7da60315ff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2696630" name="132ef970-6304-11f0-bf28-4bef1ce415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392699" name="132ef970-6304-11f0-bf28-4bef1ce4150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5369582" name="0858f7c0-6305-11f0-8663-6bd5f8a89f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3723585" name="0858f7c0-6305-11f0-8663-6bd5f8a89f3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5372239" name="1b10d680-6305-11f0-85e7-e9b8404e6e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7247057" name="1b10d680-6305-11f0-85e7-e9b8404e6e9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1456510" name="321e05a0-6305-11f0-902a-95abe8fa6f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958038" name="321e05a0-6305-11f0-902a-95abe8fa6fc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Eszrich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5350690" name="5a7097c0-6305-11f0-952f-fd3d8846e5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400126" name="5a7097c0-6305-11f0-952f-fd3d8846e55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8934448" name="2372e010-6306-11f0-93bc-d5f7162fa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741082" name="2372e010-6306-11f0-93bc-d5f7162fa41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490817" name="334d1a50-6306-11f0-8281-c79cc1d3d3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64225" name="334d1a50-6306-11f0-8281-c79cc1d3d3d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9579199" name="697eda00-6306-11f0-be0c-b75b8a6cf7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585453" name="697eda00-6306-11f0-be0c-b75b8a6cf78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Fasade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7112360" name="04fa2a70-6307-11f0-a2ce-5b3b129eb7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094854" name="04fa2a70-6307-11f0-a2ce-5b3b129eb73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Hargartenstrasse 9, 5703 Seon</w:t>
          </w:r>
        </w:p>
        <w:p>
          <w:pPr>
            <w:spacing w:before="0" w:after="0"/>
          </w:pPr>
          <w:r>
            <w:t>399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